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Waschküche, Dusche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Boden, Wand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7090414" name="019d90db-e447-7ac1-9b55-b1a9ab31a9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613322" name="019d90db-e447-7ac1-9b55-b1a9ab31a97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6221701" name="019d90f2-cb02-7858-a2f0-2ff354ed3e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012869" name="019d90f2-cb02-7858-a2f0-2ff354ed3ea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2312322" name="019d90f8-9873-7fff-9e95-87e4f407b7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627120" name="019d90f8-9873-7fff-9e95-87e4f407b79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5877416" name="019d9100-b355-759c-b758-00f355b14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349446" name="019d9100-b355-759c-b758-00f355b1454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4168543" name="019d910e-f905-7f56-bcae-cb3d0074b9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770236" name="019d910e-f905-7f56-bcae-cb3d0074b95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Trocknungsraum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Lüftungsrohr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2747648" name="019d90de-7f12-7a73-aea2-8fefc76bea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708157" name="019d90de-7f12-7a73-aea2-8fefc76beae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Heizofen</w:t>
            </w:r>
          </w:p>
        </w:tc>
        <w:tc>
          <w:p>
            <w:pPr>
              <w:spacing w:before="0" w:after="0" w:line="240" w:lineRule="auto"/>
            </w:pPr>
            <w:r>
              <w:t>Heizofen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2549985" name="019d90e1-39b3-7165-b840-9c1214abfe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265013" name="019d90e1-39b3-7165-b840-9c1214abfe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2058541" name="019d90e3-75d9-750c-8e83-f26d8007c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000854" name="019d90e3-75d9-750c-8e83-f26d8007c0e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Gang,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5581509" name="019d90e6-0f4e-7d72-9f31-576aa5a49b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299344" name="019d90e6-0f4e-7d72-9f31-576aa5a49b7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992313" name="019d90f0-b95e-788d-955d-675301d03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769843" name="019d90f0-b95e-788d-955d-675301d0372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8075145" name="019d90f9-c017-79c4-a187-cfc895e4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257959" name="019d90f9-c017-79c4-a187-cfc895e4fc3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Treppenhaus, Gang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4239502" name="019d90fe-461c-7de6-a45f-1dcfb2a70f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980152" name="019d90fe-461c-7de6-a45f-1dcfb2a70fa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7345648" name="019d9106-8ccb-7d94-b4ed-e110f37ff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940441" name="019d9106-8ccb-7d94-b4ed-e110f37fffa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3838664" name="019d9107-a9d5-7a94-b827-5186981691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27090" name="019d9107-a9d5-7a94-b827-51869816912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3614242" name="019d910c-a466-7bd1-8e6f-0c784a25e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891583" name="019d910c-a466-7bd1-8e6f-0c784a25e1d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7866149" name="019d9111-c616-702b-8878-740ab75d27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226468" name="019d9111-c616-702b-8878-740ab75d272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Gang,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6398063" name="019d90e8-8659-7f3c-841f-f23a40b743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267078" name="019d90e8-8659-7f3c-841f-f23a40b743e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5526361" name="019d90fb-3d9d-7833-9def-4779d9608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839600" name="019d90fb-3d9d-7833-9def-4779d9608f4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OG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158900" name="019d9108-b7bf-732b-af04-abb267a0c6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802670" name="019d9108-b7bf-732b-af04-abb267a0c6b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2404223" name="019d90ef-27bf-7160-ba6f-db84ece857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425567" name="019d90ef-27bf-7160-ba6f-db84ece857c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4846294" name="019d90f7-126b-7aac-8bd4-e0e1199025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981022" name="019d90f7-126b-7aac-8bd4-e0e1199025b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4952553" name="019d9104-dc7b-7487-aa8b-7e0ef10cbc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348109" name="019d9104-dc7b-7487-aa8b-7e0ef10cbca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7467244" name="019d9110-31a0-7175-be41-5dd4ec38f5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171361" name="019d9110-31a0-7175-be41-5dd4ec38f5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8104088" name="019d90f4-64b8-79b2-b7a8-6136e6b483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40916" name="019d90f4-64b8-79b2-b7a8-6136e6b483c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DG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2889721" name="019d9112-e501-71b7-ac7e-dab73c7b84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486465" name="019d9112-e501-71b7-ac7e-dab73c7b84c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DG-EG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2990791" name="019d9115-d2d8-7144-9e35-b61616ccd2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017299" name="019d9115-d2d8-7144-9e35-b61616ccd29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Parkettboden 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1390934" name="019d9135-45a0-79ce-b7e3-d4cae83f17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03902" name="019d9135-45a0-79ce-b7e3-d4cae83f176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Illingerstrasse 71, 8424 Embrach</w:t>
          </w:r>
        </w:p>
        <w:p>
          <w:pPr>
            <w:spacing w:before="0" w:after="0"/>
          </w:pPr>
          <w:r>
            <w:t>DN 855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